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宋扬扬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宋扬扬/徐文韬/梁尚杰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常加松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B13-205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B13-205  陈亚丽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金彦/徐嘉轩/卢冬雪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常加松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B13-205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B13-205  陈亚丽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金彦/徐嘉轩/卢冬雪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李开平/陈梅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