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袁锦虹/宋扬扬/庄艺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2~14周 (2学时)  B13-202  宋扬扬/庄艺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常加松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B13-205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B13-205  陈亚丽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金彦/徐嘉轩/卢冬雪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陈梅/李开平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常加松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B13-205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B13-205  陈亚丽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金彦/徐嘉轩/卢冬雪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陈梅/李开平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