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 B13-202  沈梅红/李红晓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朱世鹏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沈梅红/李红晓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B11-209  胡丹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(1学时)  B13-202  沈梅红/李红晓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朱世鹏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沈梅红/李红晓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B11-209  胡丹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B13-105  杨东清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B13-105  杨东清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