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针推(视障)22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盲校-427  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汤玲玲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推拿文献选读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黄莹/李开平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