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食品卫生与营养学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营养23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江志伟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B13-204  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丰盛楼-403  周蓓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江志伟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B13-204  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丰盛楼-403  周蓓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丰盛楼-403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