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康复治疗学(中德合作项目)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康复（合作办学）222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0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徐嘉轩/喻晓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徐嘉轩/喻晓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徐嘉轩/喻晓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徐嘉轩/喻晓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金彦/徐嘉轩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金彦/徐嘉轩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 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徐嘉轩/喻晓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 陈婕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400414—002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王尊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