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康复治疗学(中德合作项目)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康复合作办学231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端木浩宇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(3学时)  B6-107  孙霁寒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金彦/Joachim Kugler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B5-401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金彦/Joachim Kugler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金彦/Joachim Kugler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B5-401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金彦/Joachim Kugler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金彦/Joachim Kugler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公共卫生管理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8周 (8:20-14:40)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徐嘉轩/Iffat Ambreen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公共卫生管理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8周 (8:20-14:40)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徐嘉轩/Iffat Ambreen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B6-401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公共卫生管理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8周 (8:20-14:40)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徐嘉轩/Iffat Ambreen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B5-401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康复工程学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5~6,8~10周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陈明昊/曹震宇/夏雅雯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康复工程学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6,9~10周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陈明昊/曹震宇/夏雅雯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康复工程学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6,9~10周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陈明昊/曹震宇/夏雅雯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bronschiski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bronschiski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bronschiski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bronschiski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bronschiski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