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B11-207  张智慧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B4-205  张智慧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韩云飞/李文磊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韩云飞/李文磊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