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张智慧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张智慧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B5-111  袁锦虹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韩云飞/李文磊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韩云飞/李文磊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