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3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康复治疗学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康复23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4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(200007—040)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方玲玲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王尊/张洪兵/彭娟娟/徐道明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王尊/张洪兵/彭娟娟/徐道明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耿元卿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王尊/张洪兵/彭娟娟/徐道明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王尊/张洪兵/彭娟娟/徐道明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耿元卿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(050473—004)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曹震宇/夏雅雯/陈明昊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王尊/张洪兵/彭娟娟/徐道明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社区康复学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(050473—004)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康复工程学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曹震宇/夏雅雯/陈明昊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王尊/张洪兵/彭娟娟/徐道明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