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段娜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严倩华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B13-201  缪晓帆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B13-201  耿艳霞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段娜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严倩华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B13-201  缪晓帆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B13-201  耿艳霞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B13-202  张自力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严倩华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B13-201  缪晓帆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B13-201  耿艳霞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B13-202  张自力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金彦/徐嘉轩/卢冬雪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B11-101  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金彦/徐嘉轩/卢冬雪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B11-101  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