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4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(2学时)  B13-202  白桦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B13-202  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B13-202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B11-103  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(2学时)  B11-103  白桦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B11-103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B11-303  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(2学时)  B11-303  白桦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B11-303  李子贇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2,6周 (1学时)  B13-202  白桦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B13-202  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B13-202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B11-103  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(1学时)  B11-103  白桦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B11-103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拜争刚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 B8-207  孙瑾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