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陈涤平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3~4,10~11周 (1学时)  B11-203  涂玥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5~11周 (1学时)  B11-203  王美子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陈涤平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3~4,10~11周 (2学时)  B11-203  涂玥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5~11周 (2学时)  B11-203  王美子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姚颖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