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蔡云/胡骏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蔡云/胡骏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 B13-116  李开平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B13-116  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夏良君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陈叶青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中医四时养生学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陈霞/喻晓/沈洁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陈叶青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中医四时养生学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陈霞/喻晓/沈洁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陈叶青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