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石乔梓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1~6,12~15周 (1学时)  B8-502  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1~6,12~15周 (2学时)  B8-502  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B3-204  邹立思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B3-204  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B3-204  冷雪娇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喻斌/刘爽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B3-204  邹立思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B3-204  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B3-204  冷雪娇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喻斌/刘爽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周婧,濮春娟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