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秦小雨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张科卫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1~6,12~15周 (1学时)  B8-502  谷巍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张科卫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1~6,12~15周 (2学时)  B8-502  谷巍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 B3-204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B3-204  苏联麟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B3-204  陆兔林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谷巍/李思蒙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 B3-204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B3-204  苏联麟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 B3-204  陆兔林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谷巍/李思蒙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药用植物栽培学认知实习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刘潺潺,杨帆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