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金弘明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翟双灿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金弘明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翟双灿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朱立峰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 B4-503  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B4-503  张琛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汪姝敏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朱立峰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 B4-503  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B4-503  张琛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