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母若雨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B4-503  鲁大运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母若雨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B4-503  鲁大运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韦源青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刘健/丁宁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韦源青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沈晓婧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刘健/丁宁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柴茜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夏元庆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