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朱立峰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B11-308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B11-308  张琛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朱立峰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B11-308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B11-308  张琛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赵群/陈继超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邹如铜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赵群/陈继超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