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张正光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王荣根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张正光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张正光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王荣根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李梦圆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B4-410  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B4-410  康迪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B4-410  吴媛媛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张正光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支兴蕾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