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李梦圆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B11-214  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B11-214  康迪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B11-214  吴媛媛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