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药学241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许婷婷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许婷婷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盛红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许婷婷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李梦圆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 B4-210  李建萍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B4-210  康迪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B4-210  吴媛媛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盛红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许婷婷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李文珺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李文珺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关素华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