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5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药学233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药物合成反应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年永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王宇彤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药物合成反应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年永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王宇彤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(200007—054)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张静静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 B3-409  尚尔鑫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王宇彤/东梅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年永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 B3-409  尚尔鑫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王宇彤/东梅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年永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