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周桂生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周桂生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王浩然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(1学时)  B8-209  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王浩然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(2学时)  B8-209  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周桂生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B3-410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毕肖林/王晶晶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周桂生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B3-410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毕肖林/王晶晶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