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陈佩东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陈佩东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B3-410  康安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董洁/尹少平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陈佩东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B3-410  康安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董洁/尹少平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陈佩东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