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临床药学24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李昭苏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B4-510  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李昭苏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B4-510  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张艳萍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400397—001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专业见习（二）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