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中药学(九年制)(屠呦呦班)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中药九23（屠呦呦班）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(2学时)  B3-310  濮春娟/刘政/杨帆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(1学时)  B3-310  濮春娟/刘政/杨帆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(1学时)  B3-310  濮春娟/刘政/杨帆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(2学时)  B5-209  谢辉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王若宁/张雯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周玲玲/蒋宝平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王若宁/张雯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(1学时)  B5-209  谢辉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王若宁/张雯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周玲玲/蒋宝平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王若宁/张雯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濮春娟,周婧,王媚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