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B8-102  郑劼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(2学时)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2~7,9~12周 (2学时)  B5-306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B5-306  王若宁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B8-102  郑劼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2~7,9~12周 (1学时)  B5-306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B5-306  王若宁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 B3-310  濮春娟/刘政/杨帆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B4-105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2~7,9周 (2学时)  B4-105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洪敏/郑劼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B5-203  郑劼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王若宁/张雯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B4-105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2~7,9周 (1学时)  B4-105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洪敏/郑劼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B5-203  郑劼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刘潺潺,杨帆,桑梦如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