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B4-409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吴皓/郁红礼/严国俊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B4-409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吴皓/郁红礼/严国俊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赖岳阳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B3-407  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赖岳阳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B3-407  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