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(3学时)  B2-303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 B2-303  刘劲峰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