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30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中药244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3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邓振东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蒋宝平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2~8,10~16周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毛俊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5~7,12~16周 (2学时)  B8-207  田方/胡杨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邓振东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蒋宝平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2~8,10~16周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毛俊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科研设计与科技写作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蒋宝平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科研设计与科技写作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蒋宝平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吴丽/蒋宝平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谷巍/田方/胡杨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吴丽/蒋宝平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谷巍/田方/胡杨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2~8,10~11周 (3学时)  B8-201  陈建平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(3学时)  B8-201  李丹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(110149—038)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7~8,10周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王刘伟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谷巍,田方,张瑜,李思蒙,胡杨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