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 B8-207  田方/胡杨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张园娇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谷巍/田方/胡杨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张园娇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谷巍/田方/胡杨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(3学时)  B8-201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 B8-201  李丹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