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B4-512  季德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B4-512  季德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(2学时)  B3-409  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吴丽/蒋宝平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B3-204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(2学时)  B3-204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B3-204  李林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(1学时)  B3-409  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吴丽/蒋宝平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B3-204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(1学时)  B3-204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B3-204  李林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6,12周 (3学时)  B4-204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7,10~13周 (3学时)  B4-204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杨帆,刘潺潺,刘政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