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B2-401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潘林梅/李存玉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B8-407  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B4-406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B2-401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潘林梅/李存玉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B8-407  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B4-406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B2-401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潘林梅/李存玉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B2-303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李存玉/郑云枫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B2-303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李存玉/郑云枫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郑云枫/李存玉/程建明/王星星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潘林梅/李存玉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潘林梅/李存玉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潘林梅/李存玉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潘林梅/李存玉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