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0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软件工程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软件23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1~18周</w:t>
      </w:r>
    </w:p>
    <w:bookmarkStart w:id="1" w:name="200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大学生创新创业与就业指导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(200007—055)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软件质量保证与测试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软件设计与体系结构课程设计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软件工程综合实践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(080384—001)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佟瑶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软件质量保证与测试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苏传琦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企业实训课程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(087000—001)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17~18周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李刚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087000—001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企业实训课程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17~18周 (8:20-16:20)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李刚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087000—001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企业实训课程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17~18周 (8:20-16:20)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李刚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