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计算机类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计算机类244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(081238—005)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张译木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数据库系统课程设计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(081164—005)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J2EE高级开发应用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Linux应用开发基础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400439—004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实训课程2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何菊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400439—004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实训课程2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13~16周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何菊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