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B13-104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B13-104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何菊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何菊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