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 B5-102  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 B5-102  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陆志平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(9:10-12:20)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陆志平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