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蔡君/胡晨骏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蔡君/胡晨骏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蔡君/胡晨骏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蔡君/胡晨骏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陆志平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李素素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