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0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人工智能与信息技术学院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计算机科学与技术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计算机23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1~18周</w:t>
      </w:r>
    </w:p>
    <w:bookmarkStart w:id="1" w:name="20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微机系统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王天舒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微机系统课程设计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王天舒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微机系统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王天舒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微机系统课程设计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王天舒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(200007—055)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软件工程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软件工程课程设计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微机系统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王天舒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微机系统课程设计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王天舒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软件工程课程设计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蔡君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软件工程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软件工程课程设计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微机系统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王天舒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微机系统课程设计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王天舒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软件工程课程设计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蔡君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087000—001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企业实训课程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17~18周 (8:20-16:20)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李刚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087000—001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企业实训课程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17~18周 (8:20-16:20)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李刚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087000—001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企业实训课程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17~18周 (8:20-16:20)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李刚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