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8~16(双)周 (2学时)  B5-211  周作建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8~16(双)周 (1学时)  B5-211  周作建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龚庆悦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陈加略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龚庆悦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陈加略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400387—001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机器学习课程设计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张霞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实训课程2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王立力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