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3~10,16周 (2学时)  B5-211  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3~10,16周 (1学时)  B5-211  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知识表示与推理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知识表示与推理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