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医学信息工程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医信251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林彤彤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 B2-401  丁馨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林彤彤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 B2-401  丁馨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严和来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大学物理（I、II）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李雄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(120903—009)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严和来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马晶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(110032—034)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殷明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