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生物医学工程概论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王路得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信号与系统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生物信息学基础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韩莉莉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