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医学信息工程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医信23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医学数据分析与数据挖掘*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项目综合实践II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医学图像分析与应用*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医学数据分析与数据挖掘*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项目综合实践II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医学图像分析与应用*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嵌入式系统设计与应用*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嵌入式系统设计与应用*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