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 B4-101  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陈美娟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 B4-101  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