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卞勉励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徐秋月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杨晨茜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 B4-204  张伟伟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卞勉励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徐秋月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杨晨茜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 B4-204  张伟伟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金胜姬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卞勉励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金胜姬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卞勉励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闫春燕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姚峥嵘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