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韩莉莉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邵苗苗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金胜姬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邵苗苗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韩莉莉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邵苗苗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金胜姬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邵苗苗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伍晓光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徐秋月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杨晨茜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 B4-203  陈秀丽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徐秋月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杨晨茜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 B4-203  陈秀丽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姚峥嵘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