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5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护理学院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护理学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护理251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205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方药护理学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(060212—001)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徐秋月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(083012—016)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印志鸿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(021816—001)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周圆璋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7~14周 (2学时)  B5-109  邹飞飞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(120903—010)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王严崧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方药护理学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(060212—001)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徐秋月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(083012—016)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印志鸿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国家安全教育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(400411—012)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马晶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(021816—001)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周圆璋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7~14周 (1学时)  B5-109  邹飞飞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(120903—010)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王严崧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国家安全教育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(400411—012)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马晶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文献检索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(090001—003)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伍晓光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护理伦理学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(010629—001)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郭玫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护理人际沟通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(060092—001)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金胜姬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邵苗苗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张雄飞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(110045—018)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郭建芳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邵苗苗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护理人际沟通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(060092—001)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金胜姬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邵苗苗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体育Ⅱ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张雄飞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(110045—018)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郭建芳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邵苗苗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形势与政策(二)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(110032—038)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99-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姚峥嵘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