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护理235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俞洪霞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朱元媛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 B12-201  杨玲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B12-201  刘月仙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朱元媛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 B12-201  杨玲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B12-201  刘月仙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